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5A8EF6C6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2E37F3">
        <w:rPr>
          <w:b/>
          <w:sz w:val="24"/>
        </w:rPr>
        <w:t xml:space="preserve"> C.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5E3A4178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>
        <w:rPr>
          <w:szCs w:val="18"/>
        </w:rPr>
        <w:t>de volgende kerncompetentie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77777777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39255C6A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  <w:r w:rsidR="002E37F3">
              <w:t>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41A23F2A" w:rsidR="00D939BE" w:rsidRDefault="001605F0" w:rsidP="003E1F37">
            <w:r>
              <w:t>Naam organisati</w:t>
            </w:r>
            <w:r w:rsidR="0017508B">
              <w:t>e</w:t>
            </w:r>
            <w:bookmarkStart w:id="0" w:name="_GoBack"/>
            <w:bookmarkEnd w:id="0"/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9B704F"/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Sylfae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17508B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64CB52" w14:textId="0E4D6675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17508B">
              <w:rPr>
                <w:rFonts w:eastAsia="DejaVu Sans"/>
                <w:bCs/>
                <w:noProof/>
                <w:sz w:val="16"/>
                <w:szCs w:val="16"/>
              </w:rPr>
              <w:t>1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33DCC649" w14:textId="3BFC3E56" w:rsidR="009B704F" w:rsidRDefault="008B0AF3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>Openbare Europese aanb</w:t>
            </w:r>
            <w:r w:rsidR="00342FB0">
              <w:rPr>
                <w:rFonts w:eastAsia="DejaVu Sans"/>
                <w:sz w:val="16"/>
                <w:szCs w:val="16"/>
              </w:rPr>
              <w:t>esteding Geo-informatie-31169399</w:t>
            </w:r>
            <w:r>
              <w:rPr>
                <w:rFonts w:eastAsia="DejaVu Sans"/>
                <w:sz w:val="16"/>
                <w:szCs w:val="16"/>
              </w:rPr>
              <w:t xml:space="preserve"> - Bijlage C</w:t>
            </w:r>
            <w:r w:rsidR="005A3D40">
              <w:rPr>
                <w:rFonts w:eastAsia="DejaVu Sans"/>
                <w:sz w:val="16"/>
                <w:szCs w:val="16"/>
              </w:rPr>
              <w:t xml:space="preserve"> - V1.0</w:t>
            </w:r>
          </w:p>
          <w:p w14:paraId="572D0282" w14:textId="3B72881E" w:rsidR="008B0AF3" w:rsidRPr="008B0AF3" w:rsidRDefault="0017508B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17508B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17508B" w:rsidP="002150CF"/>
  <w:p w14:paraId="0F91B9AB" w14:textId="77777777" w:rsidR="000258E1" w:rsidRPr="00740712" w:rsidRDefault="0017508B" w:rsidP="002150CF"/>
  <w:p w14:paraId="0F91B9AC" w14:textId="77777777" w:rsidR="000258E1" w:rsidRPr="00217880" w:rsidRDefault="0017508B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17508B" w:rsidP="002150CF">
    <w:pPr>
      <w:spacing w:line="0" w:lineRule="atLeast"/>
      <w:rPr>
        <w:sz w:val="2"/>
        <w:szCs w:val="2"/>
      </w:rPr>
    </w:pPr>
  </w:p>
  <w:p w14:paraId="0F91B9AE" w14:textId="77777777" w:rsidR="000258E1" w:rsidRDefault="001750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A315B"/>
    <w:rsid w:val="000E1F3B"/>
    <w:rsid w:val="001376E7"/>
    <w:rsid w:val="001605F0"/>
    <w:rsid w:val="001727BE"/>
    <w:rsid w:val="0017508B"/>
    <w:rsid w:val="001D6F03"/>
    <w:rsid w:val="00241548"/>
    <w:rsid w:val="0027382E"/>
    <w:rsid w:val="002A6578"/>
    <w:rsid w:val="002B1092"/>
    <w:rsid w:val="002D7D2B"/>
    <w:rsid w:val="002E0FD2"/>
    <w:rsid w:val="002E37F3"/>
    <w:rsid w:val="002E40CB"/>
    <w:rsid w:val="00342FB0"/>
    <w:rsid w:val="0038549E"/>
    <w:rsid w:val="003C4BF2"/>
    <w:rsid w:val="0040142D"/>
    <w:rsid w:val="0040571B"/>
    <w:rsid w:val="00450447"/>
    <w:rsid w:val="00454F7F"/>
    <w:rsid w:val="004B0EA1"/>
    <w:rsid w:val="004D766D"/>
    <w:rsid w:val="00543997"/>
    <w:rsid w:val="005A3D40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5610F"/>
    <w:rsid w:val="007F4AEA"/>
    <w:rsid w:val="00830BA7"/>
    <w:rsid w:val="0088501B"/>
    <w:rsid w:val="008B0AF3"/>
    <w:rsid w:val="008E3581"/>
    <w:rsid w:val="00905289"/>
    <w:rsid w:val="009B704F"/>
    <w:rsid w:val="009C1A60"/>
    <w:rsid w:val="009C5CF5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36FAA"/>
    <w:rsid w:val="00CA55CC"/>
    <w:rsid w:val="00CE5E12"/>
    <w:rsid w:val="00D55175"/>
    <w:rsid w:val="00D939BE"/>
    <w:rsid w:val="00DA3555"/>
    <w:rsid w:val="00DE367B"/>
    <w:rsid w:val="00EB714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/fields"/>
    <ds:schemaRef ds:uri="93331081-eed1-4b52-85f9-6ed5102967d8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5286F3A-4BDF-45E7-9F2F-ADBDBE4E2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Wairata, Ina (CIV)</cp:lastModifiedBy>
  <cp:revision>4</cp:revision>
  <dcterms:created xsi:type="dcterms:W3CDTF">2021-08-27T09:41:00Z</dcterms:created>
  <dcterms:modified xsi:type="dcterms:W3CDTF">2021-09-30T11:17:00Z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